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53628590" name="019fb2ab-8fd3-7835-b2f9-965fc46370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2399082" name="019fb2ab-8fd3-7835-b2f9-965fc463701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14763256" name="019fb2ac-4150-7e4e-8de3-caa8141764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428223" name="019fb2ac-4150-7e4e-8de3-caa8141764e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Kirchstrasse 17, Glarus</w:t>
          </w:r>
        </w:p>
        <w:p>
          <w:pPr>
            <w:spacing w:before="0" w:after="0"/>
          </w:pPr>
          <w:r>
            <w:t>1113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